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E2B4D"/>
          <w:sz w:val="32"/>
        </w:rPr>
        <w:t>MOVE78</w:t>
      </w:r>
    </w:p>
    <w:p>
      <w:pPr>
        <w:pStyle w:val="Heading1"/>
        <w:jc w:val="left"/>
      </w:pPr>
      <w:r>
        <w:t>FRIA Lite User Guide</w:t>
      </w:r>
    </w:p>
    <w:p>
      <w:r>
        <w:rPr>
          <w:i/>
          <w:color w:val="64748B"/>
        </w:rPr>
        <w:t>Colorado consumer-rights evidence starter - free Move78 implementation artifact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Use case: </w:t>
            </w:r>
            <w:r>
              <w:t>Use this guide with the FRIA Lite workbook to decide whether an AI system needs deeper impact assessment, consumer notice planning, appeal handling, or annual evidence review.</w:t>
            </w:r>
          </w:p>
        </w:tc>
      </w:tr>
    </w:tbl>
    <w:p/>
    <w:p>
      <w:pPr>
        <w:pStyle w:val="Heading2"/>
      </w:pPr>
      <w:r>
        <w:t>Recommended workflow</w:t>
      </w:r>
    </w:p>
    <w:p>
      <w:pPr>
        <w:pStyle w:val="ListBullet"/>
      </w:pPr>
      <w:r>
        <w:t>Identify the AI system and consumer-impact area.</w:t>
      </w:r>
    </w:p>
    <w:p>
      <w:pPr>
        <w:pStyle w:val="ListBullet"/>
      </w:pPr>
      <w:r>
        <w:t>Complete the FRIA Screening tab before drafting any notices.</w:t>
      </w:r>
    </w:p>
    <w:p>
      <w:pPr>
        <w:pStyle w:val="ListBullet"/>
      </w:pPr>
      <w:r>
        <w:t>Log consumer notice, appeal, correction, and annual review evidence separately.</w:t>
      </w:r>
    </w:p>
    <w:p>
      <w:pPr>
        <w:pStyle w:val="ListBullet"/>
      </w:pPr>
      <w:r>
        <w:t>Escalate high-risk or unclear cases to legal and privacy counsel.</w:t>
      </w:r>
    </w:p>
    <w:p>
      <w:pPr>
        <w:pStyle w:val="ListBullet"/>
      </w:pPr>
      <w:r>
        <w:t>Use the completed workbook as an input to ACT-2 Professional, not as a standalone legal opinion.</w:t>
      </w:r>
    </w:p>
    <w:p>
      <w:pPr>
        <w:pStyle w:val="Heading2"/>
      </w:pPr>
      <w:r>
        <w:t>Workbook tabs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Tab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Purpose</w:t>
            </w:r>
          </w:p>
        </w:tc>
        <w:tc>
          <w:tcPr>
            <w:tcW w:type="dxa" w:w="3360"/>
            <w:shd w:fill="1E2B4D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b/>
                <w:color w:val="FFFFFF"/>
                <w:sz w:val="18"/>
              </w:rPr>
              <w:t>Output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FRIA Screening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Initial screen for high-risk indicators and discrimination-risk signals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Initial FRIA need rating and owner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Consumer Notice Tracker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Track notice channel, version, owner, review date, and status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Notice evidence log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Appeal Correction Log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Capture appeal, correction, opt-out, human-review, or information requests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Consumer-rights request register</w:t>
            </w:r>
          </w:p>
        </w:tc>
      </w:tr>
      <w:tr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Annual Review Evidence Log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Track recurring review of risk, outcomes, discrimination checks, and management reporting</w:t>
            </w:r>
          </w:p>
        </w:tc>
        <w:tc>
          <w:tcPr>
            <w:tcW w:type="dxa" w:w="3360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>
            <w:r>
              <w:rPr>
                <w:sz w:val="17"/>
              </w:rPr>
              <w:t>Annual evidence record</w:t>
            </w:r>
          </w:p>
        </w:tc>
      </w:tr>
    </w:tbl>
    <w:p/>
    <w:p>
      <w:pPr>
        <w:pStyle w:val="Heading2"/>
      </w:pPr>
      <w:r>
        <w:t>Primary references</w:t>
      </w:r>
    </w:p>
    <w:p>
      <w:pPr/>
      <w:r>
        <w:rPr>
          <w:b/>
        </w:rPr>
        <w:t xml:space="preserve">Colorado SB24-205 Consumer Protections for Artificial Intelligence: </w:t>
      </w:r>
      <w:r>
        <w:t>https://leg.colorado.gov/bills/sb24-205</w:t>
      </w:r>
    </w:p>
    <w:p>
      <w:pPr/>
      <w:r>
        <w:rPr>
          <w:b/>
        </w:rPr>
        <w:t xml:space="preserve">NIST AI Risk Management Framework 1.0: </w:t>
      </w:r>
      <w:r>
        <w:t>https://www.nist.gov/publications/artificial-intelligence-risk-management-framework-ai-rmf-10</w:t>
      </w:r>
    </w:p>
    <w:p>
      <w:pPr/>
      <w:r>
        <w:rPr>
          <w:b/>
        </w:rPr>
        <w:t xml:space="preserve">NIST AI RMF Playbook and resources: </w:t>
      </w:r>
      <w:r>
        <w:t>https://www.nist.gov/itl/ai-risk-management-framework</w:t>
      </w:r>
    </w:p>
    <w:p>
      <w:pPr/>
      <w:r>
        <w:rPr>
          <w:b/>
        </w:rPr>
        <w:t xml:space="preserve">NIST AI RMF Generative AI Profile: </w:t>
      </w:r>
      <w:r>
        <w:t>https://www.nist.gov/publications/artificial-intelligence-risk-management-framework-generative-artificial-intelligence</w:t>
      </w:r>
    </w:p>
    <w:p>
      <w:pPr/>
      <w:r>
        <w:rPr>
          <w:b/>
        </w:rPr>
        <w:t xml:space="preserve">ISO/IEC 42001:2023 information page: </w:t>
      </w:r>
      <w:r>
        <w:t>https://www.iso.org/standard/81230.html</w:t>
      </w:r>
    </w:p>
    <w:p>
      <w:pPr/>
      <w:r>
        <w:rPr>
          <w:b/>
        </w:rPr>
        <w:t xml:space="preserve">OWASP Top 10 for Large Language Model Applications: </w:t>
      </w:r>
      <w:r>
        <w:t>https://owasp.org/www-project-top-10-for-large-language-model-applications/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vAlign w:val="top"/>
            <w:shd w:fill="EFF6FF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</w:tcPr>
          <w:p>
            <w:r>
              <w:rPr>
                <w:b/>
                <w:color w:val="1E40AF"/>
              </w:rPr>
              <w:t xml:space="preserve">Legal and compliance limitation: </w:t>
            </w:r>
            <w:r>
              <w:t>This artifact is informational only. It is not legal advice, an audit report, a certification document, or a guarantee of compliance. Validate with qualified counsel and internal governance owners before relying on it.</w:t>
            </w:r>
          </w:p>
        </w:tc>
      </w:tr>
    </w:tbl>
    <w:p/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0F172A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E2B4D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E2B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E2B4D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